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E9" w:rsidRPr="00B55079" w:rsidRDefault="00D82644" w:rsidP="00990456">
      <w:pPr>
        <w:jc w:val="center"/>
        <w:rPr>
          <w:b/>
          <w:sz w:val="28"/>
          <w:szCs w:val="28"/>
          <w:lang w:val="uk-UA"/>
        </w:rPr>
      </w:pPr>
      <w:r w:rsidRPr="00B55079">
        <w:rPr>
          <w:b/>
          <w:noProof/>
          <w:sz w:val="28"/>
          <w:szCs w:val="28"/>
          <w:lang w:val="ru-RU" w:eastAsia="ru-RU"/>
        </w:rPr>
        <w:drawing>
          <wp:inline distT="0" distB="0" distL="0" distR="0" wp14:anchorId="0E217097" wp14:editId="33E90648">
            <wp:extent cx="387985" cy="543560"/>
            <wp:effectExtent l="19050" t="0" r="0" b="0"/>
            <wp:docPr id="1" name="Рисунок 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4F4" w:rsidRPr="00B55079" w:rsidRDefault="00AD14F4" w:rsidP="00990456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2C0112" w:rsidRPr="00B55079" w:rsidRDefault="002C0112" w:rsidP="009904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>УКРАЇНА</w:t>
      </w:r>
    </w:p>
    <w:p w:rsidR="002C0112" w:rsidRPr="00B55079" w:rsidRDefault="002C0112" w:rsidP="00990456">
      <w:pPr>
        <w:autoSpaceDE w:val="0"/>
        <w:autoSpaceDN w:val="0"/>
        <w:spacing w:line="20" w:lineRule="atLeast"/>
        <w:jc w:val="center"/>
        <w:rPr>
          <w:b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>СНОВСЬКА МІСЬКА РАДА</w:t>
      </w:r>
    </w:p>
    <w:p w:rsidR="002C0112" w:rsidRPr="00B55079" w:rsidRDefault="002C0112" w:rsidP="00990456">
      <w:pPr>
        <w:autoSpaceDE w:val="0"/>
        <w:autoSpaceDN w:val="0"/>
        <w:spacing w:line="20" w:lineRule="atLeast"/>
        <w:jc w:val="center"/>
        <w:rPr>
          <w:b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>КОРЮКІВСЬКОГО РАЙОНУ ЧЕРНІГІВСЬКОЇ ОБЛАСТІ</w:t>
      </w:r>
    </w:p>
    <w:p w:rsidR="002C0112" w:rsidRPr="00B55079" w:rsidRDefault="002C0112" w:rsidP="00990456">
      <w:pPr>
        <w:autoSpaceDE w:val="0"/>
        <w:autoSpaceDN w:val="0"/>
        <w:spacing w:line="20" w:lineRule="atLeast"/>
        <w:jc w:val="center"/>
        <w:rPr>
          <w:b/>
          <w:sz w:val="28"/>
          <w:szCs w:val="28"/>
          <w:lang w:val="uk-UA"/>
        </w:rPr>
      </w:pPr>
    </w:p>
    <w:p w:rsidR="00A87928" w:rsidRPr="00B55079" w:rsidRDefault="00B55079" w:rsidP="00A87928">
      <w:pPr>
        <w:jc w:val="center"/>
        <w:rPr>
          <w:b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 xml:space="preserve">П’ятдесят друга </w:t>
      </w:r>
      <w:r w:rsidR="00A87928" w:rsidRPr="00B55079">
        <w:rPr>
          <w:b/>
          <w:sz w:val="28"/>
          <w:szCs w:val="28"/>
          <w:lang w:val="uk-UA"/>
        </w:rPr>
        <w:t>сесія восьмого скликання</w:t>
      </w:r>
    </w:p>
    <w:p w:rsidR="00A87928" w:rsidRPr="00B55079" w:rsidRDefault="00A87928" w:rsidP="00A87928">
      <w:pPr>
        <w:jc w:val="center"/>
        <w:rPr>
          <w:b/>
          <w:sz w:val="28"/>
          <w:szCs w:val="28"/>
          <w:lang w:val="uk-UA"/>
        </w:rPr>
      </w:pPr>
    </w:p>
    <w:p w:rsidR="002C0112" w:rsidRPr="00B55079" w:rsidRDefault="00B55079" w:rsidP="00D03F97">
      <w:pPr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  <w:lang w:val="uk-UA"/>
        </w:rPr>
      </w:pPr>
      <w:r w:rsidRPr="00B55079">
        <w:rPr>
          <w:b/>
          <w:bCs/>
          <w:sz w:val="28"/>
          <w:szCs w:val="28"/>
          <w:lang w:val="uk-UA"/>
        </w:rPr>
        <w:t xml:space="preserve">ПРОЄКТ </w:t>
      </w:r>
      <w:r w:rsidR="002C0112" w:rsidRPr="00B55079">
        <w:rPr>
          <w:b/>
          <w:bCs/>
          <w:sz w:val="28"/>
          <w:szCs w:val="28"/>
          <w:lang w:val="uk-UA"/>
        </w:rPr>
        <w:t>РІШЕННЯ</w:t>
      </w:r>
    </w:p>
    <w:p w:rsidR="002C0112" w:rsidRPr="00B55079" w:rsidRDefault="002C0112" w:rsidP="00990456">
      <w:pPr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  <w:lang w:val="uk-UA"/>
        </w:rPr>
      </w:pPr>
    </w:p>
    <w:p w:rsidR="00A87928" w:rsidRPr="00B55079" w:rsidRDefault="00B55079" w:rsidP="00A87928">
      <w:pPr>
        <w:rPr>
          <w:b/>
          <w:bCs/>
          <w:sz w:val="28"/>
          <w:szCs w:val="28"/>
          <w:lang w:val="uk-UA"/>
        </w:rPr>
      </w:pPr>
      <w:r w:rsidRPr="00B55079">
        <w:rPr>
          <w:b/>
          <w:bCs/>
          <w:sz w:val="28"/>
          <w:szCs w:val="28"/>
          <w:lang w:val="uk-UA"/>
        </w:rPr>
        <w:t xml:space="preserve">__ _________ </w:t>
      </w:r>
      <w:r w:rsidR="009122D8" w:rsidRPr="00B55079">
        <w:rPr>
          <w:b/>
          <w:bCs/>
          <w:sz w:val="28"/>
          <w:szCs w:val="28"/>
          <w:lang w:val="uk-UA"/>
        </w:rPr>
        <w:t xml:space="preserve"> </w:t>
      </w:r>
      <w:r w:rsidRPr="00B55079">
        <w:rPr>
          <w:b/>
          <w:bCs/>
          <w:sz w:val="28"/>
          <w:szCs w:val="28"/>
          <w:lang w:val="uk-UA"/>
        </w:rPr>
        <w:t xml:space="preserve">2026 року </w:t>
      </w:r>
      <w:r w:rsidRPr="00B55079">
        <w:rPr>
          <w:b/>
          <w:bCs/>
          <w:sz w:val="28"/>
          <w:szCs w:val="28"/>
          <w:lang w:val="uk-UA"/>
        </w:rPr>
        <w:tab/>
        <w:t xml:space="preserve">   </w:t>
      </w:r>
      <w:r w:rsidR="009122D8" w:rsidRPr="00B55079">
        <w:rPr>
          <w:b/>
          <w:bCs/>
          <w:sz w:val="28"/>
          <w:szCs w:val="28"/>
          <w:lang w:val="uk-UA"/>
        </w:rPr>
        <w:t xml:space="preserve">   </w:t>
      </w:r>
      <w:r w:rsidRPr="00B55079">
        <w:rPr>
          <w:b/>
          <w:bCs/>
          <w:sz w:val="28"/>
          <w:szCs w:val="28"/>
          <w:lang w:val="uk-UA"/>
        </w:rPr>
        <w:t xml:space="preserve">  м. Сновськ</w:t>
      </w:r>
      <w:r w:rsidRPr="00B55079">
        <w:rPr>
          <w:b/>
          <w:bCs/>
          <w:sz w:val="28"/>
          <w:szCs w:val="28"/>
          <w:lang w:val="uk-UA"/>
        </w:rPr>
        <w:tab/>
      </w:r>
      <w:r w:rsidRPr="00B55079">
        <w:rPr>
          <w:b/>
          <w:bCs/>
          <w:sz w:val="28"/>
          <w:szCs w:val="28"/>
          <w:lang w:val="uk-UA"/>
        </w:rPr>
        <w:tab/>
      </w:r>
      <w:r w:rsidR="009122D8" w:rsidRPr="00B55079">
        <w:rPr>
          <w:b/>
          <w:bCs/>
          <w:sz w:val="28"/>
          <w:szCs w:val="28"/>
          <w:lang w:val="uk-UA"/>
        </w:rPr>
        <w:t xml:space="preserve">            </w:t>
      </w:r>
      <w:r>
        <w:rPr>
          <w:b/>
          <w:bCs/>
          <w:sz w:val="28"/>
          <w:szCs w:val="28"/>
          <w:lang w:val="uk-UA"/>
        </w:rPr>
        <w:t xml:space="preserve">      </w:t>
      </w:r>
      <w:r w:rsidR="009122D8" w:rsidRPr="00B55079">
        <w:rPr>
          <w:b/>
          <w:bCs/>
          <w:sz w:val="28"/>
          <w:szCs w:val="28"/>
          <w:lang w:val="uk-UA"/>
        </w:rPr>
        <w:t xml:space="preserve"> </w:t>
      </w:r>
      <w:r w:rsidR="00A87928" w:rsidRPr="00B55079">
        <w:rPr>
          <w:b/>
          <w:bCs/>
          <w:sz w:val="28"/>
          <w:szCs w:val="28"/>
          <w:lang w:val="uk-UA"/>
        </w:rPr>
        <w:t xml:space="preserve">  </w:t>
      </w:r>
      <w:r w:rsidRPr="00B55079">
        <w:rPr>
          <w:b/>
          <w:bCs/>
          <w:sz w:val="28"/>
          <w:szCs w:val="28"/>
          <w:lang w:val="uk-UA"/>
        </w:rPr>
        <w:t>№ __-52</w:t>
      </w:r>
      <w:r w:rsidR="00A87928" w:rsidRPr="00B55079">
        <w:rPr>
          <w:b/>
          <w:bCs/>
          <w:sz w:val="28"/>
          <w:szCs w:val="28"/>
          <w:lang w:val="uk-UA"/>
        </w:rPr>
        <w:t>/VIII</w:t>
      </w:r>
    </w:p>
    <w:p w:rsidR="00F80AE9" w:rsidRPr="00B55079" w:rsidRDefault="00F80AE9" w:rsidP="00990456">
      <w:pPr>
        <w:tabs>
          <w:tab w:val="left" w:pos="4678"/>
        </w:tabs>
        <w:rPr>
          <w:b/>
          <w:i/>
          <w:sz w:val="28"/>
          <w:szCs w:val="28"/>
          <w:lang w:val="uk-UA"/>
        </w:rPr>
      </w:pPr>
    </w:p>
    <w:p w:rsidR="009D4589" w:rsidRPr="00B55079" w:rsidRDefault="00F80AE9" w:rsidP="009D4589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 xml:space="preserve">Про  </w:t>
      </w:r>
      <w:r w:rsidR="005E6C3D" w:rsidRPr="00B55079">
        <w:rPr>
          <w:b/>
          <w:sz w:val="28"/>
          <w:szCs w:val="28"/>
          <w:lang w:val="uk-UA"/>
        </w:rPr>
        <w:t xml:space="preserve">внесення змін до </w:t>
      </w:r>
      <w:r w:rsidR="009D4589" w:rsidRPr="00B55079">
        <w:rPr>
          <w:b/>
          <w:bCs/>
          <w:color w:val="000000"/>
          <w:sz w:val="28"/>
          <w:szCs w:val="28"/>
          <w:lang w:val="uk-UA"/>
        </w:rPr>
        <w:t xml:space="preserve">Програми </w:t>
      </w:r>
    </w:p>
    <w:p w:rsidR="009D4589" w:rsidRPr="00B55079" w:rsidRDefault="009D4589" w:rsidP="009D4589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B55079">
        <w:rPr>
          <w:b/>
          <w:bCs/>
          <w:color w:val="000000"/>
          <w:sz w:val="28"/>
          <w:szCs w:val="28"/>
          <w:lang w:val="uk-UA"/>
        </w:rPr>
        <w:t xml:space="preserve">сприяння виконанню повноважень </w:t>
      </w:r>
    </w:p>
    <w:p w:rsidR="009D4589" w:rsidRPr="00B55079" w:rsidRDefault="009D4589" w:rsidP="009D4589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B55079">
        <w:rPr>
          <w:b/>
          <w:bCs/>
          <w:color w:val="000000"/>
          <w:sz w:val="28"/>
          <w:szCs w:val="28"/>
          <w:lang w:val="uk-UA"/>
        </w:rPr>
        <w:t xml:space="preserve">депутатами Сновської міської ради </w:t>
      </w:r>
    </w:p>
    <w:p w:rsidR="009D4589" w:rsidRPr="00B55079" w:rsidRDefault="00B55079" w:rsidP="009D4589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B55079">
        <w:rPr>
          <w:b/>
          <w:bCs/>
          <w:color w:val="000000"/>
          <w:sz w:val="28"/>
          <w:szCs w:val="28"/>
          <w:lang w:val="uk-UA"/>
        </w:rPr>
        <w:t>на 2026-2028</w:t>
      </w:r>
      <w:r w:rsidR="009D4589" w:rsidRPr="00B55079">
        <w:rPr>
          <w:b/>
          <w:bCs/>
          <w:color w:val="000000"/>
          <w:sz w:val="28"/>
          <w:szCs w:val="28"/>
          <w:lang w:val="uk-UA"/>
        </w:rPr>
        <w:t xml:space="preserve"> роки</w:t>
      </w:r>
    </w:p>
    <w:p w:rsidR="002C0112" w:rsidRPr="00B55079" w:rsidRDefault="002C0112" w:rsidP="009D4589">
      <w:pPr>
        <w:tabs>
          <w:tab w:val="left" w:pos="4678"/>
        </w:tabs>
        <w:rPr>
          <w:b/>
          <w:spacing w:val="-1"/>
          <w:sz w:val="28"/>
          <w:szCs w:val="28"/>
          <w:lang w:val="uk-UA"/>
        </w:rPr>
      </w:pPr>
    </w:p>
    <w:p w:rsidR="00AD14F4" w:rsidRPr="00B55079" w:rsidRDefault="00A87928" w:rsidP="00990456">
      <w:pPr>
        <w:pStyle w:val="22"/>
        <w:spacing w:after="0" w:line="240" w:lineRule="auto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55079">
        <w:rPr>
          <w:bCs/>
          <w:sz w:val="28"/>
          <w:szCs w:val="28"/>
          <w:lang w:val="uk-UA"/>
        </w:rPr>
        <w:t xml:space="preserve">Розглянувши  звернення </w:t>
      </w:r>
      <w:r w:rsidR="00B55079" w:rsidRPr="00B55079">
        <w:rPr>
          <w:bCs/>
          <w:sz w:val="28"/>
          <w:szCs w:val="28"/>
          <w:lang w:val="uk-UA"/>
        </w:rPr>
        <w:t xml:space="preserve">міського голови </w:t>
      </w:r>
      <w:proofErr w:type="spellStart"/>
      <w:r w:rsidR="00B55079" w:rsidRPr="00B55079">
        <w:rPr>
          <w:bCs/>
          <w:sz w:val="28"/>
          <w:szCs w:val="28"/>
          <w:lang w:val="uk-UA"/>
        </w:rPr>
        <w:t>Медведьова</w:t>
      </w:r>
      <w:proofErr w:type="spellEnd"/>
      <w:r w:rsidR="00B55079" w:rsidRPr="00B55079">
        <w:rPr>
          <w:bCs/>
          <w:sz w:val="28"/>
          <w:szCs w:val="28"/>
          <w:lang w:val="uk-UA"/>
        </w:rPr>
        <w:t xml:space="preserve"> О.О</w:t>
      </w:r>
      <w:r w:rsidRPr="00B55079">
        <w:rPr>
          <w:bCs/>
          <w:sz w:val="28"/>
          <w:szCs w:val="28"/>
          <w:lang w:val="uk-UA"/>
        </w:rPr>
        <w:t>.</w:t>
      </w:r>
      <w:r w:rsidR="009D4589" w:rsidRPr="00B55079">
        <w:rPr>
          <w:bCs/>
          <w:sz w:val="28"/>
          <w:szCs w:val="28"/>
          <w:lang w:val="uk-UA"/>
        </w:rPr>
        <w:t xml:space="preserve">; з метою </w:t>
      </w:r>
      <w:r w:rsidR="009D4589" w:rsidRPr="00B55079">
        <w:rPr>
          <w:sz w:val="28"/>
          <w:szCs w:val="28"/>
          <w:lang w:val="uk-UA"/>
        </w:rPr>
        <w:t xml:space="preserve">забезпечення умов для ефективного здійснення депутатами </w:t>
      </w:r>
      <w:r w:rsidR="00B55079" w:rsidRPr="00B55079">
        <w:rPr>
          <w:sz w:val="28"/>
          <w:szCs w:val="28"/>
          <w:lang w:val="uk-UA"/>
        </w:rPr>
        <w:t xml:space="preserve"> та міським головою </w:t>
      </w:r>
      <w:r w:rsidR="009D4589" w:rsidRPr="00B55079">
        <w:rPr>
          <w:sz w:val="28"/>
          <w:szCs w:val="28"/>
          <w:lang w:val="uk-UA"/>
        </w:rPr>
        <w:t>своїх повноважень, вирішення соціальних та економічних проблем у</w:t>
      </w:r>
      <w:r w:rsidR="00B55079" w:rsidRPr="00B55079">
        <w:rPr>
          <w:sz w:val="28"/>
          <w:szCs w:val="28"/>
          <w:lang w:val="uk-UA"/>
        </w:rPr>
        <w:t xml:space="preserve"> виборчих округах; керуючись п.22 ч.1 ст.</w:t>
      </w:r>
      <w:r w:rsidR="009D4589" w:rsidRPr="00B55079">
        <w:rPr>
          <w:sz w:val="28"/>
          <w:szCs w:val="28"/>
          <w:lang w:val="uk-UA"/>
        </w:rPr>
        <w:t xml:space="preserve">26 Закону України «Про місцеве самоврядування в Україні; </w:t>
      </w:r>
      <w:r w:rsidR="00AD14F4" w:rsidRPr="00B55079">
        <w:rPr>
          <w:sz w:val="28"/>
          <w:szCs w:val="28"/>
          <w:lang w:val="uk-UA"/>
        </w:rPr>
        <w:t>за рекомендаці</w:t>
      </w:r>
      <w:r w:rsidR="00B55079" w:rsidRPr="00B55079">
        <w:rPr>
          <w:sz w:val="28"/>
          <w:szCs w:val="28"/>
          <w:lang w:val="uk-UA"/>
        </w:rPr>
        <w:t>єю</w:t>
      </w:r>
      <w:r w:rsidR="00AD14F4" w:rsidRPr="00B55079">
        <w:rPr>
          <w:sz w:val="28"/>
          <w:szCs w:val="28"/>
          <w:lang w:val="uk-UA"/>
        </w:rPr>
        <w:t xml:space="preserve"> постійн</w:t>
      </w:r>
      <w:r w:rsidR="00B55079" w:rsidRPr="00B55079">
        <w:rPr>
          <w:sz w:val="28"/>
          <w:szCs w:val="28"/>
          <w:lang w:val="uk-UA"/>
        </w:rPr>
        <w:t>ої</w:t>
      </w:r>
      <w:r w:rsidR="00AD14F4" w:rsidRPr="00B55079">
        <w:rPr>
          <w:sz w:val="28"/>
          <w:szCs w:val="28"/>
          <w:lang w:val="uk-UA"/>
        </w:rPr>
        <w:t xml:space="preserve"> </w:t>
      </w:r>
      <w:r w:rsidR="00AD14F4" w:rsidRPr="00B55079">
        <w:rPr>
          <w:sz w:val="28"/>
          <w:szCs w:val="28"/>
          <w:shd w:val="clear" w:color="auto" w:fill="FFFFFF"/>
          <w:lang w:val="uk-UA"/>
        </w:rPr>
        <w:t>комісі</w:t>
      </w:r>
      <w:r w:rsidR="00B55079" w:rsidRPr="00B55079">
        <w:rPr>
          <w:sz w:val="28"/>
          <w:szCs w:val="28"/>
          <w:shd w:val="clear" w:color="auto" w:fill="FFFFFF"/>
          <w:lang w:val="uk-UA"/>
        </w:rPr>
        <w:t>ї</w:t>
      </w:r>
      <w:r w:rsidR="00AD14F4" w:rsidRPr="00B55079">
        <w:rPr>
          <w:sz w:val="28"/>
          <w:szCs w:val="28"/>
          <w:shd w:val="clear" w:color="auto" w:fill="FFFFFF"/>
          <w:lang w:val="uk-UA"/>
        </w:rPr>
        <w:t xml:space="preserve"> міської ради 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B55079">
        <w:rPr>
          <w:sz w:val="28"/>
          <w:szCs w:val="28"/>
          <w:shd w:val="clear" w:color="auto" w:fill="FFFFFF"/>
          <w:lang w:val="uk-UA"/>
        </w:rPr>
        <w:t>,</w:t>
      </w:r>
      <w:bookmarkStart w:id="0" w:name="_GoBack"/>
      <w:bookmarkEnd w:id="0"/>
      <w:r w:rsidR="00B55079" w:rsidRPr="00B5507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55079" w:rsidRPr="00B55079">
        <w:rPr>
          <w:color w:val="000000"/>
          <w:sz w:val="28"/>
          <w:szCs w:val="28"/>
          <w:lang w:val="uk-UA"/>
        </w:rPr>
        <w:t xml:space="preserve">у справах ветеранів війни та членів їх сімей </w:t>
      </w:r>
      <w:r w:rsidR="00B55079" w:rsidRPr="00B55079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AD14F4" w:rsidRPr="00B55079" w:rsidRDefault="00AD14F4" w:rsidP="00990456">
      <w:pPr>
        <w:pStyle w:val="22"/>
        <w:spacing w:after="0" w:line="240" w:lineRule="auto"/>
        <w:jc w:val="both"/>
        <w:rPr>
          <w:b/>
          <w:sz w:val="28"/>
          <w:szCs w:val="28"/>
          <w:lang w:val="uk-UA"/>
        </w:rPr>
      </w:pPr>
      <w:r w:rsidRPr="00B55079">
        <w:rPr>
          <w:b/>
          <w:sz w:val="28"/>
          <w:szCs w:val="28"/>
          <w:lang w:val="uk-UA"/>
        </w:rPr>
        <w:t>міська рада вирішила:</w:t>
      </w:r>
    </w:p>
    <w:p w:rsidR="00746BFD" w:rsidRPr="00B55079" w:rsidRDefault="00746BFD" w:rsidP="00990456">
      <w:pPr>
        <w:pStyle w:val="a6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:rsidR="00B55079" w:rsidRPr="00B55079" w:rsidRDefault="00B55079" w:rsidP="00B55079">
      <w:pPr>
        <w:pStyle w:val="Default"/>
        <w:spacing w:line="20" w:lineRule="atLeast"/>
        <w:jc w:val="both"/>
        <w:rPr>
          <w:bCs/>
          <w:sz w:val="28"/>
          <w:szCs w:val="28"/>
          <w:lang w:val="uk-UA"/>
        </w:rPr>
      </w:pPr>
      <w:r w:rsidRPr="00B55079">
        <w:rPr>
          <w:sz w:val="28"/>
          <w:szCs w:val="28"/>
          <w:lang w:val="uk-UA"/>
        </w:rPr>
        <w:t xml:space="preserve">1. </w:t>
      </w:r>
      <w:r w:rsidR="005E6C3D" w:rsidRPr="00B55079">
        <w:rPr>
          <w:sz w:val="28"/>
          <w:szCs w:val="28"/>
          <w:lang w:val="uk-UA"/>
        </w:rPr>
        <w:t>Внести зміни до</w:t>
      </w:r>
      <w:r w:rsidR="00F80AE9" w:rsidRPr="00B55079">
        <w:rPr>
          <w:sz w:val="28"/>
          <w:szCs w:val="28"/>
          <w:lang w:val="uk-UA"/>
        </w:rPr>
        <w:t xml:space="preserve"> </w:t>
      </w:r>
      <w:r w:rsidR="0011764C" w:rsidRPr="00B55079">
        <w:rPr>
          <w:sz w:val="28"/>
          <w:szCs w:val="28"/>
          <w:lang w:val="uk-UA"/>
        </w:rPr>
        <w:t>П</w:t>
      </w:r>
      <w:r w:rsidR="002C0112" w:rsidRPr="00B55079">
        <w:rPr>
          <w:sz w:val="28"/>
          <w:szCs w:val="28"/>
          <w:lang w:val="uk-UA"/>
        </w:rPr>
        <w:t>рограм</w:t>
      </w:r>
      <w:r w:rsidR="005E6C3D" w:rsidRPr="00B55079">
        <w:rPr>
          <w:sz w:val="28"/>
          <w:szCs w:val="28"/>
          <w:lang w:val="uk-UA"/>
        </w:rPr>
        <w:t>и</w:t>
      </w:r>
      <w:r w:rsidR="002C0112" w:rsidRPr="00B55079">
        <w:rPr>
          <w:sz w:val="28"/>
          <w:szCs w:val="28"/>
          <w:lang w:val="uk-UA"/>
        </w:rPr>
        <w:t xml:space="preserve"> </w:t>
      </w:r>
      <w:r w:rsidR="009D4589" w:rsidRPr="00B55079">
        <w:rPr>
          <w:sz w:val="28"/>
          <w:szCs w:val="28"/>
          <w:lang w:val="uk-UA"/>
        </w:rPr>
        <w:t xml:space="preserve">сприяння виконанню повноважень депутатами Сновської міської  ради </w:t>
      </w:r>
      <w:r w:rsidR="00F80AE9" w:rsidRPr="00B55079">
        <w:rPr>
          <w:sz w:val="28"/>
          <w:szCs w:val="28"/>
          <w:lang w:val="uk-UA"/>
        </w:rPr>
        <w:t xml:space="preserve">на </w:t>
      </w:r>
      <w:r w:rsidR="00F80AE9" w:rsidRPr="00B55079">
        <w:rPr>
          <w:spacing w:val="-1"/>
          <w:sz w:val="28"/>
          <w:szCs w:val="28"/>
          <w:lang w:val="uk-UA"/>
        </w:rPr>
        <w:t>20</w:t>
      </w:r>
      <w:r w:rsidR="00900722" w:rsidRPr="00B55079">
        <w:rPr>
          <w:spacing w:val="-1"/>
          <w:sz w:val="28"/>
          <w:szCs w:val="28"/>
          <w:lang w:val="uk-UA"/>
        </w:rPr>
        <w:t>2</w:t>
      </w:r>
      <w:r w:rsidRPr="00B55079">
        <w:rPr>
          <w:spacing w:val="-1"/>
          <w:sz w:val="28"/>
          <w:szCs w:val="28"/>
          <w:lang w:val="uk-UA"/>
        </w:rPr>
        <w:t>6</w:t>
      </w:r>
      <w:r w:rsidR="002C0112" w:rsidRPr="00B55079">
        <w:rPr>
          <w:spacing w:val="-1"/>
          <w:sz w:val="28"/>
          <w:szCs w:val="28"/>
          <w:lang w:val="uk-UA"/>
        </w:rPr>
        <w:t>-202</w:t>
      </w:r>
      <w:r w:rsidRPr="00B55079">
        <w:rPr>
          <w:spacing w:val="-1"/>
          <w:sz w:val="28"/>
          <w:szCs w:val="28"/>
          <w:lang w:val="uk-UA"/>
        </w:rPr>
        <w:t>8</w:t>
      </w:r>
      <w:r w:rsidR="002C0112" w:rsidRPr="00B55079">
        <w:rPr>
          <w:spacing w:val="-1"/>
          <w:sz w:val="28"/>
          <w:szCs w:val="28"/>
          <w:lang w:val="uk-UA"/>
        </w:rPr>
        <w:t xml:space="preserve"> роки</w:t>
      </w:r>
      <w:r w:rsidR="005E6C3D" w:rsidRPr="00B55079">
        <w:rPr>
          <w:spacing w:val="-1"/>
          <w:sz w:val="28"/>
          <w:szCs w:val="28"/>
          <w:lang w:val="uk-UA"/>
        </w:rPr>
        <w:t xml:space="preserve">, </w:t>
      </w:r>
      <w:r w:rsidR="005E6C3D" w:rsidRPr="00B55079">
        <w:rPr>
          <w:sz w:val="28"/>
          <w:szCs w:val="28"/>
          <w:lang w:val="uk-UA"/>
        </w:rPr>
        <w:t>затверд</w:t>
      </w:r>
      <w:r w:rsidR="009D4589" w:rsidRPr="00B55079">
        <w:rPr>
          <w:sz w:val="28"/>
          <w:szCs w:val="28"/>
          <w:lang w:val="uk-UA"/>
        </w:rPr>
        <w:t xml:space="preserve">женої рішенням </w:t>
      </w:r>
      <w:r w:rsidRPr="00B55079">
        <w:rPr>
          <w:color w:val="auto"/>
          <w:sz w:val="28"/>
          <w:szCs w:val="28"/>
          <w:lang w:val="uk-UA"/>
        </w:rPr>
        <w:t>46-ї сесії Сновської міської ради від 24.12.2025 року № 10-46/VІІІ</w:t>
      </w:r>
      <w:r w:rsidRPr="00B55079">
        <w:rPr>
          <w:sz w:val="28"/>
          <w:szCs w:val="28"/>
          <w:lang w:val="uk-UA"/>
        </w:rPr>
        <w:t xml:space="preserve">, а саме </w:t>
      </w:r>
      <w:r w:rsidRPr="00B55079">
        <w:rPr>
          <w:sz w:val="28"/>
          <w:szCs w:val="28"/>
          <w:lang w:val="uk-UA"/>
        </w:rPr>
        <w:t xml:space="preserve">- </w:t>
      </w:r>
      <w:r w:rsidRPr="00B55079">
        <w:rPr>
          <w:sz w:val="28"/>
          <w:szCs w:val="28"/>
          <w:lang w:val="uk-UA"/>
        </w:rPr>
        <w:t>до розділу 5 «</w:t>
      </w:r>
      <w:r w:rsidRPr="00B55079">
        <w:rPr>
          <w:bCs/>
          <w:sz w:val="28"/>
          <w:szCs w:val="28"/>
          <w:lang w:val="uk-UA"/>
        </w:rPr>
        <w:t xml:space="preserve">Напрями та умови використання коштів»  до </w:t>
      </w:r>
      <w:r w:rsidRPr="00B55079">
        <w:rPr>
          <w:sz w:val="28"/>
          <w:szCs w:val="28"/>
          <w:lang w:val="uk-UA"/>
        </w:rPr>
        <w:t xml:space="preserve">пункту 5.1 додати </w:t>
      </w:r>
      <w:proofErr w:type="spellStart"/>
      <w:r w:rsidRPr="00B55079">
        <w:rPr>
          <w:sz w:val="28"/>
          <w:szCs w:val="28"/>
          <w:lang w:val="uk-UA"/>
        </w:rPr>
        <w:t>п.п</w:t>
      </w:r>
      <w:proofErr w:type="spellEnd"/>
      <w:r w:rsidRPr="00B55079">
        <w:rPr>
          <w:sz w:val="28"/>
          <w:szCs w:val="28"/>
          <w:lang w:val="uk-UA"/>
        </w:rPr>
        <w:t xml:space="preserve">. 5.1.7  </w:t>
      </w:r>
      <w:r w:rsidRPr="00B55079">
        <w:rPr>
          <w:bCs/>
          <w:sz w:val="28"/>
          <w:szCs w:val="28"/>
          <w:lang w:val="uk-UA"/>
        </w:rPr>
        <w:t xml:space="preserve">наступного змісту: «5.1.7. Матеріальна допомога керівникам релігійних організацій/настоятелям храмів на розвиток Православної Церкви України».  </w:t>
      </w:r>
    </w:p>
    <w:p w:rsidR="00B55079" w:rsidRPr="00B55079" w:rsidRDefault="00B55079" w:rsidP="00B55079">
      <w:pPr>
        <w:pStyle w:val="Default"/>
        <w:spacing w:line="20" w:lineRule="atLeast"/>
        <w:jc w:val="both"/>
        <w:rPr>
          <w:sz w:val="28"/>
          <w:szCs w:val="28"/>
          <w:lang w:val="uk-UA"/>
        </w:rPr>
      </w:pPr>
    </w:p>
    <w:p w:rsidR="00AD14F4" w:rsidRPr="00B55079" w:rsidRDefault="00B55079" w:rsidP="00B55079">
      <w:pPr>
        <w:jc w:val="both"/>
        <w:rPr>
          <w:sz w:val="28"/>
          <w:szCs w:val="28"/>
          <w:lang w:val="uk-UA"/>
        </w:rPr>
      </w:pPr>
      <w:r w:rsidRPr="00B55079">
        <w:rPr>
          <w:sz w:val="28"/>
          <w:szCs w:val="28"/>
          <w:lang w:val="uk-UA"/>
        </w:rPr>
        <w:t xml:space="preserve">2. </w:t>
      </w:r>
      <w:r w:rsidR="006456CD" w:rsidRPr="00B55079">
        <w:rPr>
          <w:sz w:val="28"/>
          <w:szCs w:val="28"/>
          <w:lang w:val="uk-UA"/>
        </w:rPr>
        <w:t xml:space="preserve">Контроль за виконанням цього рішення покласти на секретаря міської ради Н.Авдієвську та </w:t>
      </w:r>
      <w:r w:rsidR="00AD14F4" w:rsidRPr="00B55079">
        <w:rPr>
          <w:sz w:val="28"/>
          <w:szCs w:val="28"/>
          <w:lang w:val="uk-UA"/>
        </w:rPr>
        <w:t xml:space="preserve">на постійну комісію міської ради з  питань </w:t>
      </w:r>
      <w:r w:rsidR="00AD14F4" w:rsidRPr="00B5507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законності, </w:t>
      </w:r>
      <w:r w:rsidR="00AD14F4" w:rsidRPr="00B55079">
        <w:rPr>
          <w:sz w:val="28"/>
          <w:szCs w:val="28"/>
          <w:lang w:val="uk-UA"/>
        </w:rPr>
        <w:t>освіти, культури, охорони здоров’я, соціального захисту населення, молоді, спорту,</w:t>
      </w:r>
      <w:r w:rsidR="00AD14F4" w:rsidRPr="00B5507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депутатської діяльності та етики</w:t>
      </w:r>
      <w:r w:rsidRPr="00B5507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B55079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Pr="00B55079">
        <w:rPr>
          <w:color w:val="000000"/>
          <w:sz w:val="28"/>
          <w:szCs w:val="28"/>
          <w:lang w:val="uk-UA"/>
        </w:rPr>
        <w:t xml:space="preserve">у справах ветеранів війни та членів їх сімей </w:t>
      </w:r>
      <w:r w:rsidRPr="00B55079">
        <w:rPr>
          <w:sz w:val="28"/>
          <w:szCs w:val="28"/>
          <w:shd w:val="clear" w:color="auto" w:fill="FFFFFF"/>
          <w:lang w:val="uk-UA"/>
        </w:rPr>
        <w:t xml:space="preserve"> </w:t>
      </w:r>
      <w:r w:rsidR="00AD14F4" w:rsidRPr="00B55079">
        <w:rPr>
          <w:sz w:val="28"/>
          <w:szCs w:val="28"/>
          <w:lang w:val="uk-UA"/>
        </w:rPr>
        <w:t xml:space="preserve"> (голова</w:t>
      </w:r>
      <w:r w:rsidR="002C0112" w:rsidRPr="00B55079">
        <w:rPr>
          <w:sz w:val="28"/>
          <w:szCs w:val="28"/>
          <w:lang w:val="uk-UA"/>
        </w:rPr>
        <w:t xml:space="preserve"> І.Батюк</w:t>
      </w:r>
      <w:r w:rsidR="00AD14F4" w:rsidRPr="00B55079">
        <w:rPr>
          <w:sz w:val="28"/>
          <w:szCs w:val="28"/>
          <w:lang w:val="uk-UA"/>
        </w:rPr>
        <w:t>).</w:t>
      </w:r>
    </w:p>
    <w:p w:rsidR="00F80AE9" w:rsidRPr="00B55079" w:rsidRDefault="00F80AE9" w:rsidP="00990456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F80AE9" w:rsidRPr="00B55079" w:rsidRDefault="00F80AE9" w:rsidP="006456CD">
      <w:pPr>
        <w:spacing w:line="20" w:lineRule="atLeast"/>
        <w:jc w:val="both"/>
        <w:rPr>
          <w:b/>
          <w:bCs/>
          <w:sz w:val="28"/>
          <w:szCs w:val="28"/>
          <w:lang w:val="uk-UA"/>
        </w:rPr>
      </w:pPr>
      <w:r w:rsidRPr="00B55079">
        <w:rPr>
          <w:sz w:val="28"/>
          <w:szCs w:val="28"/>
          <w:lang w:val="uk-UA"/>
        </w:rPr>
        <w:t xml:space="preserve">Міський голова                             </w:t>
      </w:r>
      <w:r w:rsidR="002C0112" w:rsidRPr="00B55079">
        <w:rPr>
          <w:sz w:val="28"/>
          <w:szCs w:val="28"/>
          <w:lang w:val="uk-UA"/>
        </w:rPr>
        <w:t xml:space="preserve">                     </w:t>
      </w:r>
      <w:r w:rsidRPr="00B55079">
        <w:rPr>
          <w:sz w:val="28"/>
          <w:szCs w:val="28"/>
          <w:lang w:val="uk-UA"/>
        </w:rPr>
        <w:t xml:space="preserve">               </w:t>
      </w:r>
      <w:r w:rsidR="002C0112" w:rsidRPr="00B55079">
        <w:rPr>
          <w:sz w:val="28"/>
          <w:szCs w:val="28"/>
          <w:lang w:val="uk-UA"/>
        </w:rPr>
        <w:t xml:space="preserve">Олександр </w:t>
      </w:r>
      <w:r w:rsidR="00746BFD" w:rsidRPr="00B55079">
        <w:rPr>
          <w:sz w:val="28"/>
          <w:szCs w:val="28"/>
          <w:lang w:val="uk-UA"/>
        </w:rPr>
        <w:t>МЕДВЕДЬОВ</w:t>
      </w:r>
    </w:p>
    <w:sectPr w:rsidR="00F80AE9" w:rsidRPr="00B55079" w:rsidSect="00546E4E">
      <w:footerReference w:type="default" r:id="rId9"/>
      <w:pgSz w:w="11920" w:h="16840"/>
      <w:pgMar w:top="567" w:right="567" w:bottom="426" w:left="1701" w:header="0" w:footer="2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6B" w:rsidRDefault="00C46C6B">
      <w:r>
        <w:separator/>
      </w:r>
    </w:p>
  </w:endnote>
  <w:endnote w:type="continuationSeparator" w:id="0">
    <w:p w:rsidR="00C46C6B" w:rsidRDefault="00C4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09" w:rsidRDefault="00161B88">
    <w:pPr>
      <w:spacing w:line="200" w:lineRule="exact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32C53ED" wp14:editId="569C4CF7">
              <wp:simplePos x="0" y="0"/>
              <wp:positionH relativeFrom="page">
                <wp:posOffset>3864610</wp:posOffset>
              </wp:positionH>
              <wp:positionV relativeFrom="page">
                <wp:posOffset>10365740</wp:posOffset>
              </wp:positionV>
              <wp:extent cx="194310" cy="165735"/>
              <wp:effectExtent l="0" t="0" r="15240" b="57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C09" w:rsidRDefault="004930E5">
                          <w:pPr>
                            <w:spacing w:line="240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position w:val="1"/>
                              <w:sz w:val="22"/>
                              <w:szCs w:val="22"/>
                            </w:rPr>
                            <w:fldChar w:fldCharType="begin"/>
                          </w:r>
                          <w:r w:rsidR="00355C09">
                            <w:rPr>
                              <w:rFonts w:ascii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position w:val="1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55079">
                            <w:rPr>
                              <w:rFonts w:ascii="Calibri" w:hAnsi="Calibri" w:cs="Calibri"/>
                              <w:noProof/>
                              <w:position w:val="1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position w:val="1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3pt;margin-top:816.2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/R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" filled="f" stroked="f">
              <v:textbox inset="0,0,0,0">
                <w:txbxContent>
                  <w:p w:rsidR="00355C09" w:rsidRDefault="004930E5">
                    <w:pPr>
                      <w:spacing w:line="240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position w:val="1"/>
                        <w:sz w:val="22"/>
                        <w:szCs w:val="22"/>
                      </w:rPr>
                      <w:fldChar w:fldCharType="begin"/>
                    </w:r>
                    <w:r w:rsidR="00355C09">
                      <w:rPr>
                        <w:rFonts w:ascii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position w:val="1"/>
                        <w:sz w:val="22"/>
                        <w:szCs w:val="22"/>
                      </w:rPr>
                      <w:fldChar w:fldCharType="separate"/>
                    </w:r>
                    <w:r w:rsidR="00B55079">
                      <w:rPr>
                        <w:rFonts w:ascii="Calibri" w:hAnsi="Calibri" w:cs="Calibri"/>
                        <w:noProof/>
                        <w:position w:val="1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Calibri" w:hAnsi="Calibri" w:cs="Calibri"/>
                        <w:position w:val="1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6B" w:rsidRDefault="00C46C6B">
      <w:r>
        <w:separator/>
      </w:r>
    </w:p>
  </w:footnote>
  <w:footnote w:type="continuationSeparator" w:id="0">
    <w:p w:rsidR="00C46C6B" w:rsidRDefault="00C4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0E92448"/>
    <w:multiLevelType w:val="hybridMultilevel"/>
    <w:tmpl w:val="53EAB1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2DD040F"/>
    <w:multiLevelType w:val="hybridMultilevel"/>
    <w:tmpl w:val="BD12F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B2250C3"/>
    <w:multiLevelType w:val="hybridMultilevel"/>
    <w:tmpl w:val="25E4E9B8"/>
    <w:lvl w:ilvl="0" w:tplc="0419000F">
      <w:start w:val="1"/>
      <w:numFmt w:val="decimal"/>
      <w:lvlText w:val="%1."/>
      <w:lvlJc w:val="left"/>
      <w:pPr>
        <w:tabs>
          <w:tab w:val="num" w:pos="764"/>
        </w:tabs>
        <w:ind w:left="76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C2A5A4F"/>
    <w:multiLevelType w:val="hybridMultilevel"/>
    <w:tmpl w:val="A530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D1088"/>
    <w:multiLevelType w:val="multilevel"/>
    <w:tmpl w:val="B98E1F7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8">
    <w:nsid w:val="18622240"/>
    <w:multiLevelType w:val="multilevel"/>
    <w:tmpl w:val="6A825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9482808"/>
    <w:multiLevelType w:val="hybridMultilevel"/>
    <w:tmpl w:val="5C86EE60"/>
    <w:lvl w:ilvl="0" w:tplc="D436C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A2E003A"/>
    <w:multiLevelType w:val="hybridMultilevel"/>
    <w:tmpl w:val="68944EF0"/>
    <w:lvl w:ilvl="0" w:tplc="B3B498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CAC26A1"/>
    <w:multiLevelType w:val="hybridMultilevel"/>
    <w:tmpl w:val="CFE41EA6"/>
    <w:lvl w:ilvl="0" w:tplc="14CADF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DE0F35"/>
    <w:multiLevelType w:val="hybridMultilevel"/>
    <w:tmpl w:val="323EBDCA"/>
    <w:lvl w:ilvl="0" w:tplc="7A3A87E6">
      <w:numFmt w:val="bullet"/>
      <w:lvlText w:val="–"/>
      <w:lvlJc w:val="left"/>
      <w:pPr>
        <w:ind w:left="1974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0F49F7"/>
    <w:multiLevelType w:val="hybridMultilevel"/>
    <w:tmpl w:val="785A7B7C"/>
    <w:lvl w:ilvl="0" w:tplc="61A69396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4">
    <w:nsid w:val="228345E4"/>
    <w:multiLevelType w:val="hybridMultilevel"/>
    <w:tmpl w:val="C0B0BB60"/>
    <w:lvl w:ilvl="0" w:tplc="928C68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5893E37"/>
    <w:multiLevelType w:val="hybridMultilevel"/>
    <w:tmpl w:val="056C6CC0"/>
    <w:lvl w:ilvl="0" w:tplc="2B6A0D1C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0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2BAD5018"/>
    <w:multiLevelType w:val="hybridMultilevel"/>
    <w:tmpl w:val="C332EF06"/>
    <w:lvl w:ilvl="0" w:tplc="4E78A1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E7331C6"/>
    <w:multiLevelType w:val="hybridMultilevel"/>
    <w:tmpl w:val="661A931E"/>
    <w:lvl w:ilvl="0" w:tplc="D51C4F9E">
      <w:numFmt w:val="bullet"/>
      <w:lvlText w:val="-"/>
      <w:lvlJc w:val="left"/>
      <w:pPr>
        <w:ind w:left="2034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47A60BA"/>
    <w:multiLevelType w:val="hybridMultilevel"/>
    <w:tmpl w:val="E7FC49C8"/>
    <w:lvl w:ilvl="0" w:tplc="7A3A87E6">
      <w:numFmt w:val="bullet"/>
      <w:lvlText w:val="–"/>
      <w:lvlJc w:val="left"/>
      <w:pPr>
        <w:ind w:left="1407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60F2604"/>
    <w:multiLevelType w:val="hybridMultilevel"/>
    <w:tmpl w:val="5C360E16"/>
    <w:lvl w:ilvl="0" w:tplc="4E9889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64A6FA0"/>
    <w:multiLevelType w:val="multilevel"/>
    <w:tmpl w:val="57CCAF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  <w:sz w:val="28"/>
      </w:rPr>
    </w:lvl>
  </w:abstractNum>
  <w:abstractNum w:abstractNumId="21">
    <w:nsid w:val="3A563454"/>
    <w:multiLevelType w:val="hybridMultilevel"/>
    <w:tmpl w:val="F3F6BA88"/>
    <w:lvl w:ilvl="0" w:tplc="4D7CE5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69730D"/>
    <w:multiLevelType w:val="hybridMultilevel"/>
    <w:tmpl w:val="19E85078"/>
    <w:lvl w:ilvl="0" w:tplc="C1906670">
      <w:start w:val="1"/>
      <w:numFmt w:val="decimal"/>
      <w:lvlText w:val="%1."/>
      <w:lvlJc w:val="left"/>
      <w:pPr>
        <w:ind w:left="1128" w:hanging="37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A2E1B"/>
    <w:multiLevelType w:val="hybridMultilevel"/>
    <w:tmpl w:val="C03C7322"/>
    <w:lvl w:ilvl="0" w:tplc="1F04633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8F111F8"/>
    <w:multiLevelType w:val="hybridMultilevel"/>
    <w:tmpl w:val="39E6AA14"/>
    <w:lvl w:ilvl="0" w:tplc="2D684B60">
      <w:numFmt w:val="bullet"/>
      <w:lvlText w:val="-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C342A7A"/>
    <w:multiLevelType w:val="hybridMultilevel"/>
    <w:tmpl w:val="0110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776D53"/>
    <w:multiLevelType w:val="multilevel"/>
    <w:tmpl w:val="D37E351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7">
    <w:nsid w:val="66F34A53"/>
    <w:multiLevelType w:val="hybridMultilevel"/>
    <w:tmpl w:val="109454C0"/>
    <w:lvl w:ilvl="0" w:tplc="09508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1000F2"/>
    <w:multiLevelType w:val="hybridMultilevel"/>
    <w:tmpl w:val="D7B4D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3D1E44"/>
    <w:multiLevelType w:val="hybridMultilevel"/>
    <w:tmpl w:val="E0C8E33E"/>
    <w:lvl w:ilvl="0" w:tplc="D51C4F9E">
      <w:numFmt w:val="bullet"/>
      <w:lvlText w:val="-"/>
      <w:lvlJc w:val="left"/>
      <w:pPr>
        <w:ind w:left="1467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D126173"/>
    <w:multiLevelType w:val="hybridMultilevel"/>
    <w:tmpl w:val="85EAEE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19"/>
  </w:num>
  <w:num w:numId="4">
    <w:abstractNumId w:val="16"/>
  </w:num>
  <w:num w:numId="5">
    <w:abstractNumId w:val="27"/>
  </w:num>
  <w:num w:numId="6">
    <w:abstractNumId w:val="14"/>
  </w:num>
  <w:num w:numId="7">
    <w:abstractNumId w:val="6"/>
  </w:num>
  <w:num w:numId="8">
    <w:abstractNumId w:val="28"/>
  </w:num>
  <w:num w:numId="9">
    <w:abstractNumId w:val="9"/>
  </w:num>
  <w:num w:numId="10">
    <w:abstractNumId w:val="20"/>
  </w:num>
  <w:num w:numId="11">
    <w:abstractNumId w:val="30"/>
  </w:num>
  <w:num w:numId="12">
    <w:abstractNumId w:val="23"/>
  </w:num>
  <w:num w:numId="13">
    <w:abstractNumId w:val="1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4"/>
  </w:num>
  <w:num w:numId="19">
    <w:abstractNumId w:val="18"/>
  </w:num>
  <w:num w:numId="20">
    <w:abstractNumId w:val="12"/>
  </w:num>
  <w:num w:numId="21">
    <w:abstractNumId w:val="29"/>
  </w:num>
  <w:num w:numId="22">
    <w:abstractNumId w:val="17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"/>
  </w:num>
  <w:num w:numId="29">
    <w:abstractNumId w:val="24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E9"/>
    <w:rsid w:val="00001FC1"/>
    <w:rsid w:val="0001360C"/>
    <w:rsid w:val="0004440C"/>
    <w:rsid w:val="0008114C"/>
    <w:rsid w:val="000A2A57"/>
    <w:rsid w:val="000B0653"/>
    <w:rsid w:val="000B36AC"/>
    <w:rsid w:val="000E082F"/>
    <w:rsid w:val="000E1FEF"/>
    <w:rsid w:val="000E3F4B"/>
    <w:rsid w:val="001149E0"/>
    <w:rsid w:val="00116725"/>
    <w:rsid w:val="0011764C"/>
    <w:rsid w:val="00117F01"/>
    <w:rsid w:val="001257E6"/>
    <w:rsid w:val="001527BC"/>
    <w:rsid w:val="00157839"/>
    <w:rsid w:val="00160AA7"/>
    <w:rsid w:val="00161B88"/>
    <w:rsid w:val="00172B9F"/>
    <w:rsid w:val="00175A08"/>
    <w:rsid w:val="00192C4D"/>
    <w:rsid w:val="0019578E"/>
    <w:rsid w:val="001B62CA"/>
    <w:rsid w:val="001D5231"/>
    <w:rsid w:val="001F35C2"/>
    <w:rsid w:val="001F7D11"/>
    <w:rsid w:val="002204D0"/>
    <w:rsid w:val="002458BF"/>
    <w:rsid w:val="0025136B"/>
    <w:rsid w:val="00267B58"/>
    <w:rsid w:val="002C0112"/>
    <w:rsid w:val="002E077E"/>
    <w:rsid w:val="002E1873"/>
    <w:rsid w:val="002F7F3D"/>
    <w:rsid w:val="00337600"/>
    <w:rsid w:val="00355C09"/>
    <w:rsid w:val="0037385A"/>
    <w:rsid w:val="0038086A"/>
    <w:rsid w:val="003B7E79"/>
    <w:rsid w:val="00400154"/>
    <w:rsid w:val="00413AD7"/>
    <w:rsid w:val="004838BB"/>
    <w:rsid w:val="00485301"/>
    <w:rsid w:val="004930E5"/>
    <w:rsid w:val="004A7E42"/>
    <w:rsid w:val="004B4163"/>
    <w:rsid w:val="004C0975"/>
    <w:rsid w:val="0050249D"/>
    <w:rsid w:val="00514451"/>
    <w:rsid w:val="00546E4E"/>
    <w:rsid w:val="00581163"/>
    <w:rsid w:val="0058322A"/>
    <w:rsid w:val="005A5B9A"/>
    <w:rsid w:val="005B2A01"/>
    <w:rsid w:val="005E4694"/>
    <w:rsid w:val="005E6C3D"/>
    <w:rsid w:val="00607BAA"/>
    <w:rsid w:val="0062109A"/>
    <w:rsid w:val="0062547D"/>
    <w:rsid w:val="00641825"/>
    <w:rsid w:val="00643292"/>
    <w:rsid w:val="006456CD"/>
    <w:rsid w:val="00652548"/>
    <w:rsid w:val="00666E5F"/>
    <w:rsid w:val="0067710D"/>
    <w:rsid w:val="00681318"/>
    <w:rsid w:val="006C1940"/>
    <w:rsid w:val="006D7492"/>
    <w:rsid w:val="00721AD0"/>
    <w:rsid w:val="00733268"/>
    <w:rsid w:val="00746BFD"/>
    <w:rsid w:val="00747857"/>
    <w:rsid w:val="007604AB"/>
    <w:rsid w:val="00791EF9"/>
    <w:rsid w:val="007C4DC3"/>
    <w:rsid w:val="007D5CC9"/>
    <w:rsid w:val="007D5F24"/>
    <w:rsid w:val="00801E02"/>
    <w:rsid w:val="00816039"/>
    <w:rsid w:val="00817176"/>
    <w:rsid w:val="00871AA9"/>
    <w:rsid w:val="00875E7B"/>
    <w:rsid w:val="00880BF8"/>
    <w:rsid w:val="008B1B42"/>
    <w:rsid w:val="008F4A9A"/>
    <w:rsid w:val="008F638B"/>
    <w:rsid w:val="008F69F8"/>
    <w:rsid w:val="00900722"/>
    <w:rsid w:val="009122D8"/>
    <w:rsid w:val="0091398A"/>
    <w:rsid w:val="009326A5"/>
    <w:rsid w:val="009368A1"/>
    <w:rsid w:val="00940E6C"/>
    <w:rsid w:val="00942B5B"/>
    <w:rsid w:val="009562CE"/>
    <w:rsid w:val="00973FFE"/>
    <w:rsid w:val="00975FE9"/>
    <w:rsid w:val="00986BA5"/>
    <w:rsid w:val="00990456"/>
    <w:rsid w:val="009963A8"/>
    <w:rsid w:val="009A0D85"/>
    <w:rsid w:val="009C0F1F"/>
    <w:rsid w:val="009D260E"/>
    <w:rsid w:val="009D4589"/>
    <w:rsid w:val="009D796D"/>
    <w:rsid w:val="009F3490"/>
    <w:rsid w:val="009F4C3C"/>
    <w:rsid w:val="00A31AE8"/>
    <w:rsid w:val="00A40A6B"/>
    <w:rsid w:val="00A56FBC"/>
    <w:rsid w:val="00A6395C"/>
    <w:rsid w:val="00A87928"/>
    <w:rsid w:val="00A92E13"/>
    <w:rsid w:val="00AA4EF0"/>
    <w:rsid w:val="00AB4E99"/>
    <w:rsid w:val="00AD14F4"/>
    <w:rsid w:val="00B55079"/>
    <w:rsid w:val="00B64327"/>
    <w:rsid w:val="00B84E43"/>
    <w:rsid w:val="00B86B78"/>
    <w:rsid w:val="00B9195C"/>
    <w:rsid w:val="00B94467"/>
    <w:rsid w:val="00BA15CB"/>
    <w:rsid w:val="00BB3C95"/>
    <w:rsid w:val="00BD0A5D"/>
    <w:rsid w:val="00BE260B"/>
    <w:rsid w:val="00BE7DC0"/>
    <w:rsid w:val="00C46C6B"/>
    <w:rsid w:val="00C634A3"/>
    <w:rsid w:val="00C966AB"/>
    <w:rsid w:val="00CB277F"/>
    <w:rsid w:val="00CC02EE"/>
    <w:rsid w:val="00CD574B"/>
    <w:rsid w:val="00CE7A84"/>
    <w:rsid w:val="00CE7E53"/>
    <w:rsid w:val="00D03F97"/>
    <w:rsid w:val="00D20844"/>
    <w:rsid w:val="00D74363"/>
    <w:rsid w:val="00D82644"/>
    <w:rsid w:val="00DA27F8"/>
    <w:rsid w:val="00DF2C9B"/>
    <w:rsid w:val="00E12A0A"/>
    <w:rsid w:val="00E31C50"/>
    <w:rsid w:val="00E36FEE"/>
    <w:rsid w:val="00E4771F"/>
    <w:rsid w:val="00EA2855"/>
    <w:rsid w:val="00EC7F23"/>
    <w:rsid w:val="00EE4F30"/>
    <w:rsid w:val="00EF1650"/>
    <w:rsid w:val="00F025B1"/>
    <w:rsid w:val="00F127A1"/>
    <w:rsid w:val="00F37F6F"/>
    <w:rsid w:val="00F572FF"/>
    <w:rsid w:val="00F60700"/>
    <w:rsid w:val="00F62E5F"/>
    <w:rsid w:val="00F64A4C"/>
    <w:rsid w:val="00F65DAC"/>
    <w:rsid w:val="00F7373A"/>
    <w:rsid w:val="00F80AE9"/>
    <w:rsid w:val="00F87090"/>
    <w:rsid w:val="00FB70C8"/>
    <w:rsid w:val="00FD7E6D"/>
    <w:rsid w:val="00FF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E9"/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80AE9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80AE9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80AE9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80AE9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80AE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80AE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F80AE9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F80AE9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F80AE9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0A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F80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F80AE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F80AE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80AE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F80AE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link w:val="7"/>
    <w:uiPriority w:val="9"/>
    <w:rsid w:val="00F80AE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F80AE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F80AE9"/>
    <w:rPr>
      <w:rFonts w:ascii="Cambria" w:eastAsia="Times New Roman" w:hAnsi="Cambria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F80AE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80AE9"/>
    <w:rPr>
      <w:rFonts w:ascii="Tahoma" w:eastAsia="Times New Roman" w:hAnsi="Tahoma" w:cs="Times New Roman"/>
      <w:sz w:val="16"/>
      <w:szCs w:val="16"/>
    </w:rPr>
  </w:style>
  <w:style w:type="paragraph" w:customStyle="1" w:styleId="21">
    <w:name w:val="Основной текст 21"/>
    <w:basedOn w:val="a"/>
    <w:rsid w:val="00F80AE9"/>
    <w:pPr>
      <w:suppressAutoHyphens/>
    </w:pPr>
    <w:rPr>
      <w:rFonts w:eastAsia="Calibri"/>
      <w:b/>
      <w:sz w:val="24"/>
      <w:lang w:val="uk-UA" w:eastAsia="ar-SA"/>
    </w:rPr>
  </w:style>
  <w:style w:type="character" w:styleId="a5">
    <w:name w:val="Emphasis"/>
    <w:qFormat/>
    <w:rsid w:val="00F80AE9"/>
    <w:rPr>
      <w:i/>
      <w:iCs/>
    </w:rPr>
  </w:style>
  <w:style w:type="paragraph" w:styleId="a6">
    <w:name w:val="Normal (Web)"/>
    <w:basedOn w:val="a"/>
    <w:rsid w:val="00F80AE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Body Text"/>
    <w:basedOn w:val="a"/>
    <w:link w:val="a8"/>
    <w:rsid w:val="00F80AE9"/>
    <w:pPr>
      <w:spacing w:after="120"/>
    </w:pPr>
    <w:rPr>
      <w:sz w:val="24"/>
      <w:szCs w:val="24"/>
      <w:lang w:val="ru-RU" w:eastAsia="ru-RU"/>
    </w:rPr>
  </w:style>
  <w:style w:type="character" w:customStyle="1" w:styleId="a8">
    <w:name w:val="Основной текст Знак"/>
    <w:link w:val="a7"/>
    <w:rsid w:val="00F80A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1257E6"/>
    <w:rPr>
      <w:b/>
      <w:bCs/>
    </w:rPr>
  </w:style>
  <w:style w:type="paragraph" w:styleId="22">
    <w:name w:val="Body Text 2"/>
    <w:basedOn w:val="a"/>
    <w:link w:val="23"/>
    <w:uiPriority w:val="99"/>
    <w:unhideWhenUsed/>
    <w:rsid w:val="00AD14F4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rsid w:val="00AD14F4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AD14F4"/>
    <w:pPr>
      <w:ind w:left="720"/>
      <w:contextualSpacing/>
    </w:pPr>
    <w:rPr>
      <w:sz w:val="24"/>
      <w:szCs w:val="24"/>
      <w:lang w:val="ru-RU" w:eastAsia="ru-RU"/>
    </w:rPr>
  </w:style>
  <w:style w:type="paragraph" w:customStyle="1" w:styleId="ab">
    <w:name w:val="Содержимое таблицы"/>
    <w:basedOn w:val="a"/>
    <w:rsid w:val="00F37F6F"/>
    <w:pPr>
      <w:widowControl w:val="0"/>
      <w:suppressLineNumbers/>
      <w:suppressAutoHyphens/>
    </w:pPr>
    <w:rPr>
      <w:rFonts w:eastAsia="SimSun" w:cs="Mangal"/>
      <w:kern w:val="2"/>
      <w:sz w:val="24"/>
      <w:szCs w:val="24"/>
      <w:lang w:val="uk-UA" w:eastAsia="zh-CN" w:bidi="hi-IN"/>
    </w:rPr>
  </w:style>
  <w:style w:type="paragraph" w:styleId="ac">
    <w:name w:val="Body Text Indent"/>
    <w:basedOn w:val="a"/>
    <w:link w:val="ad"/>
    <w:uiPriority w:val="99"/>
    <w:semiHidden/>
    <w:unhideWhenUsed/>
    <w:rsid w:val="00F37F6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37F6F"/>
    <w:rPr>
      <w:rFonts w:ascii="Times New Roman" w:eastAsia="Times New Roman" w:hAnsi="Times New Roman"/>
      <w:lang w:val="en-US" w:eastAsia="en-US"/>
    </w:rPr>
  </w:style>
  <w:style w:type="character" w:customStyle="1" w:styleId="apple-converted-space">
    <w:name w:val="apple-converted-space"/>
    <w:basedOn w:val="a0"/>
    <w:rsid w:val="00F37F6F"/>
  </w:style>
  <w:style w:type="character" w:customStyle="1" w:styleId="googqs-tidbitgoogqs-tidbit-1">
    <w:name w:val="goog_qs-tidbit goog_qs-tidbit-1"/>
    <w:basedOn w:val="a0"/>
    <w:rsid w:val="00F37F6F"/>
  </w:style>
  <w:style w:type="paragraph" w:customStyle="1" w:styleId="Default">
    <w:name w:val="Default"/>
    <w:uiPriority w:val="99"/>
    <w:rsid w:val="009D45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rvps4">
    <w:name w:val="rvps4"/>
    <w:basedOn w:val="a"/>
    <w:rsid w:val="006456C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E9"/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80AE9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80AE9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80AE9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80AE9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80AE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80AE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F80AE9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F80AE9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F80AE9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0A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F80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F80AE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F80AE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80AE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F80AE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link w:val="7"/>
    <w:uiPriority w:val="9"/>
    <w:rsid w:val="00F80AE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F80AE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F80AE9"/>
    <w:rPr>
      <w:rFonts w:ascii="Cambria" w:eastAsia="Times New Roman" w:hAnsi="Cambria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F80AE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80AE9"/>
    <w:rPr>
      <w:rFonts w:ascii="Tahoma" w:eastAsia="Times New Roman" w:hAnsi="Tahoma" w:cs="Times New Roman"/>
      <w:sz w:val="16"/>
      <w:szCs w:val="16"/>
    </w:rPr>
  </w:style>
  <w:style w:type="paragraph" w:customStyle="1" w:styleId="21">
    <w:name w:val="Основной текст 21"/>
    <w:basedOn w:val="a"/>
    <w:rsid w:val="00F80AE9"/>
    <w:pPr>
      <w:suppressAutoHyphens/>
    </w:pPr>
    <w:rPr>
      <w:rFonts w:eastAsia="Calibri"/>
      <w:b/>
      <w:sz w:val="24"/>
      <w:lang w:val="uk-UA" w:eastAsia="ar-SA"/>
    </w:rPr>
  </w:style>
  <w:style w:type="character" w:styleId="a5">
    <w:name w:val="Emphasis"/>
    <w:qFormat/>
    <w:rsid w:val="00F80AE9"/>
    <w:rPr>
      <w:i/>
      <w:iCs/>
    </w:rPr>
  </w:style>
  <w:style w:type="paragraph" w:styleId="a6">
    <w:name w:val="Normal (Web)"/>
    <w:basedOn w:val="a"/>
    <w:rsid w:val="00F80AE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Body Text"/>
    <w:basedOn w:val="a"/>
    <w:link w:val="a8"/>
    <w:rsid w:val="00F80AE9"/>
    <w:pPr>
      <w:spacing w:after="120"/>
    </w:pPr>
    <w:rPr>
      <w:sz w:val="24"/>
      <w:szCs w:val="24"/>
      <w:lang w:val="ru-RU" w:eastAsia="ru-RU"/>
    </w:rPr>
  </w:style>
  <w:style w:type="character" w:customStyle="1" w:styleId="a8">
    <w:name w:val="Основной текст Знак"/>
    <w:link w:val="a7"/>
    <w:rsid w:val="00F80A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1257E6"/>
    <w:rPr>
      <w:b/>
      <w:bCs/>
    </w:rPr>
  </w:style>
  <w:style w:type="paragraph" w:styleId="22">
    <w:name w:val="Body Text 2"/>
    <w:basedOn w:val="a"/>
    <w:link w:val="23"/>
    <w:uiPriority w:val="99"/>
    <w:unhideWhenUsed/>
    <w:rsid w:val="00AD14F4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rsid w:val="00AD14F4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AD14F4"/>
    <w:pPr>
      <w:ind w:left="720"/>
      <w:contextualSpacing/>
    </w:pPr>
    <w:rPr>
      <w:sz w:val="24"/>
      <w:szCs w:val="24"/>
      <w:lang w:val="ru-RU" w:eastAsia="ru-RU"/>
    </w:rPr>
  </w:style>
  <w:style w:type="paragraph" w:customStyle="1" w:styleId="ab">
    <w:name w:val="Содержимое таблицы"/>
    <w:basedOn w:val="a"/>
    <w:rsid w:val="00F37F6F"/>
    <w:pPr>
      <w:widowControl w:val="0"/>
      <w:suppressLineNumbers/>
      <w:suppressAutoHyphens/>
    </w:pPr>
    <w:rPr>
      <w:rFonts w:eastAsia="SimSun" w:cs="Mangal"/>
      <w:kern w:val="2"/>
      <w:sz w:val="24"/>
      <w:szCs w:val="24"/>
      <w:lang w:val="uk-UA" w:eastAsia="zh-CN" w:bidi="hi-IN"/>
    </w:rPr>
  </w:style>
  <w:style w:type="paragraph" w:styleId="ac">
    <w:name w:val="Body Text Indent"/>
    <w:basedOn w:val="a"/>
    <w:link w:val="ad"/>
    <w:uiPriority w:val="99"/>
    <w:semiHidden/>
    <w:unhideWhenUsed/>
    <w:rsid w:val="00F37F6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37F6F"/>
    <w:rPr>
      <w:rFonts w:ascii="Times New Roman" w:eastAsia="Times New Roman" w:hAnsi="Times New Roman"/>
      <w:lang w:val="en-US" w:eastAsia="en-US"/>
    </w:rPr>
  </w:style>
  <w:style w:type="character" w:customStyle="1" w:styleId="apple-converted-space">
    <w:name w:val="apple-converted-space"/>
    <w:basedOn w:val="a0"/>
    <w:rsid w:val="00F37F6F"/>
  </w:style>
  <w:style w:type="character" w:customStyle="1" w:styleId="googqs-tidbitgoogqs-tidbit-1">
    <w:name w:val="goog_qs-tidbit goog_qs-tidbit-1"/>
    <w:basedOn w:val="a0"/>
    <w:rsid w:val="00F37F6F"/>
  </w:style>
  <w:style w:type="paragraph" w:customStyle="1" w:styleId="Default">
    <w:name w:val="Default"/>
    <w:uiPriority w:val="99"/>
    <w:rsid w:val="009D45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rvps4">
    <w:name w:val="rvps4"/>
    <w:basedOn w:val="a"/>
    <w:rsid w:val="006456C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User</cp:lastModifiedBy>
  <cp:revision>3</cp:revision>
  <cp:lastPrinted>2022-07-26T09:18:00Z</cp:lastPrinted>
  <dcterms:created xsi:type="dcterms:W3CDTF">2026-07-29T08:39:00Z</dcterms:created>
  <dcterms:modified xsi:type="dcterms:W3CDTF">2026-07-29T13:05:00Z</dcterms:modified>
</cp:coreProperties>
</file>